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B36BF" w14:textId="2B31C284" w:rsidR="001C4DE0" w:rsidRDefault="00411906">
      <w:pPr>
        <w:spacing w:after="180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5017BEDD" wp14:editId="178CB988">
            <wp:simplePos x="0" y="0"/>
            <wp:positionH relativeFrom="column">
              <wp:posOffset>2430145</wp:posOffset>
            </wp:positionH>
            <wp:positionV relativeFrom="paragraph">
              <wp:posOffset>-150069</wp:posOffset>
            </wp:positionV>
            <wp:extent cx="1044054" cy="1351129"/>
            <wp:effectExtent l="0" t="0" r="3810" b="1905"/>
            <wp:wrapNone/>
            <wp:docPr id="59449537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495372" name="Immagine 5944953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4054" cy="1351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750791" w14:textId="362C0302" w:rsidR="00411906" w:rsidRDefault="00411906">
      <w:pPr>
        <w:spacing w:after="180"/>
        <w:jc w:val="center"/>
        <w:rPr>
          <w:noProof/>
        </w:rPr>
      </w:pPr>
    </w:p>
    <w:p w14:paraId="6FF7DAEC" w14:textId="450CE2AB" w:rsidR="00411906" w:rsidRDefault="00411906">
      <w:pPr>
        <w:spacing w:after="180"/>
        <w:jc w:val="center"/>
        <w:rPr>
          <w:noProof/>
        </w:rPr>
      </w:pPr>
    </w:p>
    <w:p w14:paraId="2D6E8383" w14:textId="77777777" w:rsidR="00411906" w:rsidRDefault="00411906">
      <w:pPr>
        <w:spacing w:after="180"/>
        <w:jc w:val="center"/>
        <w:rPr>
          <w:noProof/>
        </w:rPr>
      </w:pPr>
    </w:p>
    <w:p w14:paraId="2026457C" w14:textId="77777777" w:rsidR="00411906" w:rsidRDefault="00411906">
      <w:pPr>
        <w:spacing w:after="180"/>
        <w:jc w:val="center"/>
        <w:rPr>
          <w:noProof/>
        </w:rPr>
      </w:pPr>
    </w:p>
    <w:p w14:paraId="3473237E" w14:textId="49ACBB72" w:rsidR="00411906" w:rsidRDefault="00411906">
      <w:pPr>
        <w:spacing w:after="180"/>
        <w:jc w:val="center"/>
      </w:pPr>
    </w:p>
    <w:p w14:paraId="22601FEB" w14:textId="58E3B90E" w:rsidR="001C4DE0" w:rsidRPr="00A06950" w:rsidRDefault="009B2123" w:rsidP="00A06950">
      <w:pPr>
        <w:pStyle w:val="Body"/>
        <w:spacing w:line="276" w:lineRule="auto"/>
        <w:jc w:val="center"/>
        <w:rPr>
          <w:sz w:val="22"/>
          <w:lang w:val="it-IT"/>
        </w:rPr>
      </w:pPr>
      <w:r w:rsidRPr="00A06950">
        <w:rPr>
          <w:sz w:val="22"/>
          <w:lang w:val="it-IT"/>
        </w:rPr>
        <w:t>DOMANDA DI PARTECIPAZIONE PER L'ASSEGNAZIONE DI BORSA DI STUDIO</w:t>
      </w:r>
    </w:p>
    <w:p w14:paraId="5CB54ED0" w14:textId="34E04B82" w:rsidR="001C4DE0" w:rsidRPr="00A06950" w:rsidRDefault="009B2123" w:rsidP="00A06950">
      <w:pPr>
        <w:pStyle w:val="Body"/>
        <w:spacing w:line="276" w:lineRule="auto"/>
        <w:jc w:val="center"/>
        <w:rPr>
          <w:sz w:val="22"/>
          <w:lang w:val="it-IT"/>
        </w:rPr>
      </w:pPr>
      <w:r w:rsidRPr="00A06950">
        <w:rPr>
          <w:sz w:val="22"/>
          <w:lang w:val="it-IT"/>
        </w:rPr>
        <w:t>A COPERTURA TOTALE DEI COSTI DI ISCRIZIONE</w:t>
      </w:r>
    </w:p>
    <w:p w14:paraId="329D769A" w14:textId="5C4DAEA4" w:rsidR="001C4DE0" w:rsidRPr="00A06950" w:rsidRDefault="009B2123" w:rsidP="00A06950">
      <w:pPr>
        <w:pStyle w:val="Body"/>
        <w:spacing w:line="276" w:lineRule="auto"/>
        <w:jc w:val="center"/>
        <w:rPr>
          <w:sz w:val="22"/>
          <w:lang w:val="it-IT"/>
        </w:rPr>
      </w:pPr>
      <w:r w:rsidRPr="00A06950">
        <w:rPr>
          <w:sz w:val="22"/>
          <w:lang w:val="it-IT"/>
        </w:rPr>
        <w:t>DA ALLEGARE ALLA DOMANDA DI PARTECIPAZIONE</w:t>
      </w:r>
    </w:p>
    <w:p w14:paraId="5DDBC125" w14:textId="77777777" w:rsidR="001C4DE0" w:rsidRPr="00411906" w:rsidRDefault="009B2123">
      <w:pPr>
        <w:pStyle w:val="Body"/>
        <w:spacing w:before="220"/>
        <w:jc w:val="center"/>
        <w:rPr>
          <w:lang w:val="it-IT"/>
        </w:rPr>
      </w:pPr>
      <w:r w:rsidRPr="00411906">
        <w:rPr>
          <w:b/>
          <w:lang w:val="it-IT"/>
        </w:rPr>
        <w:t>“MASTER UNIVERSITARIO DI I LIVELLO IN STRATEGIE PER IL BUSINESS DELLO SPORT”</w:t>
      </w:r>
    </w:p>
    <w:p w14:paraId="528D820E" w14:textId="7E0B67AB" w:rsidR="001C4DE0" w:rsidRPr="00411906" w:rsidRDefault="009B2123">
      <w:pPr>
        <w:pStyle w:val="Body"/>
        <w:spacing w:after="220"/>
        <w:jc w:val="center"/>
        <w:rPr>
          <w:lang w:val="it-IT"/>
        </w:rPr>
      </w:pPr>
      <w:r w:rsidRPr="00411906">
        <w:rPr>
          <w:b/>
          <w:lang w:val="it-IT"/>
        </w:rPr>
        <w:t>Edizione 2026 – 2027</w:t>
      </w:r>
    </w:p>
    <w:p w14:paraId="19C33638" w14:textId="681F074C" w:rsidR="001C4DE0" w:rsidRPr="00411906" w:rsidRDefault="009B2123" w:rsidP="00411906">
      <w:pPr>
        <w:pStyle w:val="Body"/>
        <w:spacing w:before="40" w:line="480" w:lineRule="auto"/>
        <w:rPr>
          <w:lang w:val="it-IT"/>
        </w:rPr>
      </w:pPr>
      <w:r w:rsidRPr="00411906">
        <w:rPr>
          <w:lang w:val="it-IT"/>
        </w:rPr>
        <w:t>____I_____</w:t>
      </w:r>
      <w:proofErr w:type="spellStart"/>
      <w:r w:rsidRPr="00411906">
        <w:rPr>
          <w:lang w:val="it-IT"/>
        </w:rPr>
        <w:t>sottoscritt</w:t>
      </w:r>
      <w:proofErr w:type="spellEnd"/>
      <w:r w:rsidRPr="00411906">
        <w:rPr>
          <w:lang w:val="it-IT"/>
        </w:rPr>
        <w:t>___  dott./dott.ssa     _______________________________________________</w:t>
      </w:r>
    </w:p>
    <w:p w14:paraId="4FCE07F3" w14:textId="0B5018ED" w:rsidR="00411906" w:rsidRPr="00411906" w:rsidRDefault="009B2123" w:rsidP="00411906">
      <w:pPr>
        <w:pStyle w:val="Body"/>
        <w:spacing w:line="480" w:lineRule="auto"/>
        <w:rPr>
          <w:lang w:val="it-IT"/>
        </w:rPr>
      </w:pPr>
      <w:r w:rsidRPr="00411906">
        <w:rPr>
          <w:lang w:val="it-IT"/>
        </w:rPr>
        <w:t>codice fiscale  ________________________________________________</w:t>
      </w:r>
      <w:r w:rsidR="00411906">
        <w:rPr>
          <w:lang w:val="it-IT"/>
        </w:rPr>
        <w:t>_____________________</w:t>
      </w:r>
    </w:p>
    <w:p w14:paraId="382C1666" w14:textId="5947D6D1" w:rsidR="001C4DE0" w:rsidRPr="00411906" w:rsidRDefault="009B2123" w:rsidP="00411906">
      <w:pPr>
        <w:pStyle w:val="Body"/>
        <w:spacing w:line="480" w:lineRule="auto"/>
        <w:rPr>
          <w:lang w:val="it-IT"/>
        </w:rPr>
      </w:pPr>
      <w:proofErr w:type="spellStart"/>
      <w:r w:rsidRPr="00411906">
        <w:rPr>
          <w:lang w:val="it-IT"/>
        </w:rPr>
        <w:t>nat</w:t>
      </w:r>
      <w:proofErr w:type="spellEnd"/>
      <w:r w:rsidRPr="00411906">
        <w:rPr>
          <w:lang w:val="it-IT"/>
        </w:rPr>
        <w:t>_____ a  _________________________________________    provincia  ______</w:t>
      </w:r>
      <w:r w:rsidR="00411906">
        <w:rPr>
          <w:lang w:val="it-IT"/>
        </w:rPr>
        <w:t>______________</w:t>
      </w:r>
    </w:p>
    <w:p w14:paraId="0E641D73" w14:textId="47698DB4" w:rsidR="001C4DE0" w:rsidRPr="00411906" w:rsidRDefault="009B2123" w:rsidP="00411906">
      <w:pPr>
        <w:pStyle w:val="Body"/>
        <w:spacing w:line="480" w:lineRule="auto"/>
        <w:rPr>
          <w:lang w:val="it-IT"/>
        </w:rPr>
      </w:pPr>
      <w:r w:rsidRPr="00411906">
        <w:rPr>
          <w:lang w:val="it-IT"/>
        </w:rPr>
        <w:t>il  ___________________________    nazionalità    ______________________________</w:t>
      </w:r>
      <w:r w:rsidR="00411906">
        <w:rPr>
          <w:lang w:val="it-IT"/>
        </w:rPr>
        <w:t>_________</w:t>
      </w:r>
      <w:r w:rsidR="00991D2C">
        <w:rPr>
          <w:lang w:val="it-IT"/>
        </w:rPr>
        <w:t>_</w:t>
      </w:r>
    </w:p>
    <w:p w14:paraId="31CA88D0" w14:textId="7159DF09" w:rsidR="001C4DE0" w:rsidRPr="00411906" w:rsidRDefault="009B2123" w:rsidP="00411906">
      <w:pPr>
        <w:pStyle w:val="Body"/>
        <w:spacing w:line="480" w:lineRule="auto"/>
        <w:rPr>
          <w:lang w:val="it-IT"/>
        </w:rPr>
      </w:pPr>
      <w:r w:rsidRPr="00411906">
        <w:rPr>
          <w:lang w:val="it-IT"/>
        </w:rPr>
        <w:t>e residente in Via/Piazza    __________________________________________    n.  __________</w:t>
      </w:r>
      <w:r w:rsidR="00411906">
        <w:rPr>
          <w:lang w:val="it-IT"/>
        </w:rPr>
        <w:t>___</w:t>
      </w:r>
    </w:p>
    <w:p w14:paraId="41EF6AB4" w14:textId="77777777" w:rsidR="001C4DE0" w:rsidRPr="00411906" w:rsidRDefault="009B2123" w:rsidP="00411906">
      <w:pPr>
        <w:pStyle w:val="Body"/>
        <w:spacing w:line="480" w:lineRule="auto"/>
        <w:rPr>
          <w:lang w:val="it-IT"/>
        </w:rPr>
      </w:pPr>
      <w:r w:rsidRPr="00411906">
        <w:rPr>
          <w:lang w:val="it-IT"/>
        </w:rPr>
        <w:t>C.A.P.  ____________________    Comune    ______________________________    Provincia  ____</w:t>
      </w:r>
    </w:p>
    <w:p w14:paraId="7F8899AD" w14:textId="13BB4667" w:rsidR="001C4DE0" w:rsidRPr="00411906" w:rsidRDefault="009B2123" w:rsidP="00411906">
      <w:pPr>
        <w:pStyle w:val="Body"/>
        <w:spacing w:line="480" w:lineRule="auto"/>
        <w:rPr>
          <w:lang w:val="it-IT"/>
        </w:rPr>
      </w:pPr>
      <w:r w:rsidRPr="00411906">
        <w:rPr>
          <w:lang w:val="it-IT"/>
        </w:rPr>
        <w:t>Cell.    ________/______________________</w:t>
      </w:r>
      <w:r w:rsidR="00411906">
        <w:rPr>
          <w:lang w:val="it-IT"/>
        </w:rPr>
        <w:t xml:space="preserve">   </w:t>
      </w:r>
      <w:r w:rsidRPr="00411906">
        <w:rPr>
          <w:lang w:val="it-IT"/>
        </w:rPr>
        <w:t>E-mail</w:t>
      </w:r>
      <w:r w:rsidR="00411906">
        <w:rPr>
          <w:lang w:val="it-IT"/>
        </w:rPr>
        <w:t>____</w:t>
      </w:r>
      <w:r w:rsidRPr="00411906">
        <w:rPr>
          <w:lang w:val="it-IT"/>
        </w:rPr>
        <w:t>_______________________________</w:t>
      </w:r>
      <w:r w:rsidR="00411906">
        <w:rPr>
          <w:lang w:val="it-IT"/>
        </w:rPr>
        <w:t>___</w:t>
      </w:r>
    </w:p>
    <w:p w14:paraId="367C8F50" w14:textId="438EC7F9" w:rsidR="001C4DE0" w:rsidRDefault="009B2123">
      <w:pPr>
        <w:pStyle w:val="Body"/>
        <w:spacing w:before="260" w:after="100"/>
        <w:jc w:val="center"/>
        <w:rPr>
          <w:b/>
          <w:sz w:val="22"/>
          <w:lang w:val="it-IT"/>
        </w:rPr>
      </w:pPr>
      <w:r w:rsidRPr="00411906">
        <w:rPr>
          <w:b/>
          <w:sz w:val="22"/>
          <w:lang w:val="it-IT"/>
        </w:rPr>
        <w:t>CHIEDE</w:t>
      </w:r>
    </w:p>
    <w:p w14:paraId="626A1D2A" w14:textId="77777777" w:rsidR="00411906" w:rsidRPr="00411906" w:rsidRDefault="00411906">
      <w:pPr>
        <w:pStyle w:val="Body"/>
        <w:spacing w:before="260" w:after="100"/>
        <w:jc w:val="center"/>
        <w:rPr>
          <w:lang w:val="it-IT"/>
        </w:rPr>
      </w:pPr>
    </w:p>
    <w:p w14:paraId="6392C781" w14:textId="09D04C00" w:rsidR="001C4DE0" w:rsidRPr="000D589C" w:rsidRDefault="009B2123" w:rsidP="00411906">
      <w:pPr>
        <w:pStyle w:val="Body"/>
        <w:jc w:val="both"/>
        <w:rPr>
          <w:bCs/>
          <w:lang w:val="it-IT"/>
        </w:rPr>
      </w:pPr>
      <w:r w:rsidRPr="000D589C">
        <w:rPr>
          <w:bCs/>
          <w:lang w:val="it-IT"/>
        </w:rPr>
        <w:t xml:space="preserve">di partecipare alla selezione per l'assegnazione di una </w:t>
      </w:r>
      <w:r w:rsidRPr="000D589C">
        <w:rPr>
          <w:b/>
          <w:lang w:val="it-IT"/>
        </w:rPr>
        <w:t xml:space="preserve">borsa di studio a copertura totale dei costi di iscrizione </w:t>
      </w:r>
      <w:r w:rsidRPr="000D589C">
        <w:rPr>
          <w:bCs/>
          <w:lang w:val="it-IT"/>
        </w:rPr>
        <w:t>al “Master Universitario di I Livello in Strategie per il Business dello Sport”, secondo le modalità e i termini previsti dal bando di ammissione e dagli atti relativi al contributo.</w:t>
      </w:r>
    </w:p>
    <w:p w14:paraId="10FC78BB" w14:textId="519D5973" w:rsidR="001C4DE0" w:rsidRDefault="009B2123">
      <w:pPr>
        <w:pStyle w:val="Body"/>
        <w:spacing w:before="240" w:after="100"/>
        <w:jc w:val="center"/>
        <w:rPr>
          <w:b/>
          <w:sz w:val="22"/>
          <w:lang w:val="it-IT"/>
        </w:rPr>
      </w:pPr>
      <w:r w:rsidRPr="00411906">
        <w:rPr>
          <w:b/>
          <w:sz w:val="22"/>
          <w:lang w:val="it-IT"/>
        </w:rPr>
        <w:t>DICHIARA</w:t>
      </w:r>
    </w:p>
    <w:p w14:paraId="0C4D57F1" w14:textId="77777777" w:rsidR="00411906" w:rsidRPr="00411906" w:rsidRDefault="00411906">
      <w:pPr>
        <w:pStyle w:val="Body"/>
        <w:spacing w:before="240" w:after="100"/>
        <w:jc w:val="center"/>
        <w:rPr>
          <w:lang w:val="it-IT"/>
        </w:rPr>
      </w:pPr>
    </w:p>
    <w:p w14:paraId="40B061BE" w14:textId="333D5A55" w:rsidR="001C4DE0" w:rsidRDefault="009B2123">
      <w:pPr>
        <w:pStyle w:val="Body"/>
        <w:rPr>
          <w:b/>
          <w:lang w:val="it-IT"/>
        </w:rPr>
      </w:pPr>
      <w:r w:rsidRPr="00411906">
        <w:rPr>
          <w:b/>
          <w:lang w:val="it-IT"/>
        </w:rPr>
        <w:t>sotto la propria responsabilità, ai sensi della normativa vigente in materia di dichiarazioni sostitutive:</w:t>
      </w:r>
    </w:p>
    <w:p w14:paraId="40C1066E" w14:textId="77777777" w:rsidR="00411906" w:rsidRDefault="00411906">
      <w:pPr>
        <w:pStyle w:val="Body"/>
        <w:rPr>
          <w:lang w:val="it-IT"/>
        </w:rPr>
      </w:pPr>
    </w:p>
    <w:p w14:paraId="49A29EA0" w14:textId="77777777" w:rsidR="001C4DE0" w:rsidRPr="00411906" w:rsidRDefault="009B2123" w:rsidP="00411906">
      <w:pPr>
        <w:pStyle w:val="Body"/>
        <w:spacing w:before="100"/>
        <w:jc w:val="both"/>
        <w:rPr>
          <w:lang w:val="it-IT"/>
        </w:rPr>
      </w:pPr>
      <w:r w:rsidRPr="00411906">
        <w:rPr>
          <w:lang w:val="it-IT"/>
        </w:rPr>
        <w:t>1. di essere cittadino/a (indicare la Nazionalità) ___________________________</w:t>
      </w:r>
    </w:p>
    <w:p w14:paraId="7EAC297A" w14:textId="77777777" w:rsidR="001C4DE0" w:rsidRPr="00411906" w:rsidRDefault="009B2123" w:rsidP="00411906">
      <w:pPr>
        <w:pStyle w:val="Body"/>
        <w:spacing w:before="40"/>
        <w:jc w:val="both"/>
        <w:rPr>
          <w:lang w:val="it-IT"/>
        </w:rPr>
      </w:pPr>
      <w:r w:rsidRPr="00411906">
        <w:rPr>
          <w:lang w:val="it-IT"/>
        </w:rPr>
        <w:t>2. di essere in possesso dei requisiti di ammissione al Master;</w:t>
      </w:r>
    </w:p>
    <w:p w14:paraId="3F9F6B03" w14:textId="03CD9B9C" w:rsidR="001C4DE0" w:rsidRPr="00411906" w:rsidRDefault="009B2123" w:rsidP="00411906">
      <w:pPr>
        <w:pStyle w:val="Body"/>
        <w:spacing w:before="40"/>
        <w:jc w:val="both"/>
        <w:rPr>
          <w:lang w:val="it-IT"/>
        </w:rPr>
      </w:pPr>
      <w:r w:rsidRPr="00411906">
        <w:rPr>
          <w:lang w:val="it-IT"/>
        </w:rPr>
        <w:t>3. di non aver ancora compiuto 30 anni alla data di scadenza della domanda;</w:t>
      </w:r>
    </w:p>
    <w:p w14:paraId="61D9288E" w14:textId="77777777" w:rsidR="001C4DE0" w:rsidRPr="00411906" w:rsidRDefault="009B2123" w:rsidP="00411906">
      <w:pPr>
        <w:pStyle w:val="Body"/>
        <w:spacing w:before="40"/>
        <w:jc w:val="both"/>
        <w:rPr>
          <w:lang w:val="it-IT"/>
        </w:rPr>
      </w:pPr>
      <w:r w:rsidRPr="00411906">
        <w:rPr>
          <w:lang w:val="it-IT"/>
        </w:rPr>
        <w:t>4. di presentare attestazione ISEE in corso di validità;</w:t>
      </w:r>
    </w:p>
    <w:p w14:paraId="62F5C0F3" w14:textId="77777777" w:rsidR="001C4DE0" w:rsidRPr="00411906" w:rsidRDefault="009B2123" w:rsidP="00411906">
      <w:pPr>
        <w:pStyle w:val="Body"/>
        <w:spacing w:before="100"/>
        <w:jc w:val="both"/>
        <w:rPr>
          <w:lang w:val="it-IT"/>
        </w:rPr>
      </w:pPr>
      <w:r w:rsidRPr="00411906">
        <w:rPr>
          <w:lang w:val="it-IT"/>
        </w:rPr>
        <w:t>5. di essere inoccupato/a o disoccupato/a alla data di presentazione della richiesta, ove richiesto dal bando;</w:t>
      </w:r>
    </w:p>
    <w:p w14:paraId="08F823AA" w14:textId="77777777" w:rsidR="001C4DE0" w:rsidRDefault="009B2123" w:rsidP="00411906">
      <w:pPr>
        <w:pStyle w:val="Body"/>
        <w:spacing w:before="100"/>
        <w:jc w:val="both"/>
        <w:rPr>
          <w:lang w:val="it-IT"/>
        </w:rPr>
      </w:pPr>
      <w:r w:rsidRPr="00411906">
        <w:rPr>
          <w:lang w:val="it-IT"/>
        </w:rPr>
        <w:t>6. di aver conseguito un voto di laurea pari o superiore a 100/110, secondo quanto previsto dai requisiti di accesso alla borsa.</w:t>
      </w:r>
    </w:p>
    <w:p w14:paraId="245E81C7" w14:textId="77777777" w:rsidR="00411906" w:rsidRPr="00411906" w:rsidRDefault="00411906">
      <w:pPr>
        <w:pStyle w:val="Body"/>
        <w:spacing w:before="100"/>
        <w:rPr>
          <w:lang w:val="it-IT"/>
        </w:rPr>
      </w:pPr>
    </w:p>
    <w:p w14:paraId="327CEE20" w14:textId="7635A28A" w:rsidR="001C4DE0" w:rsidRPr="00411906" w:rsidRDefault="009B2123" w:rsidP="00411906">
      <w:pPr>
        <w:pStyle w:val="Body"/>
        <w:spacing w:before="300" w:line="480" w:lineRule="auto"/>
        <w:rPr>
          <w:lang w:val="it-IT"/>
        </w:rPr>
      </w:pPr>
      <w:r w:rsidRPr="00411906">
        <w:rPr>
          <w:bCs/>
          <w:lang w:val="it-IT"/>
        </w:rPr>
        <w:lastRenderedPageBreak/>
        <w:t>7. di essere in possesso del diploma di laurea in</w:t>
      </w:r>
      <w:r w:rsidRPr="00411906">
        <w:rPr>
          <w:b/>
          <w:lang w:val="it-IT"/>
        </w:rPr>
        <w:t xml:space="preserve"> </w:t>
      </w:r>
      <w:r w:rsidR="00411906">
        <w:rPr>
          <w:b/>
          <w:lang w:val="it-IT"/>
        </w:rPr>
        <w:t>____________</w:t>
      </w:r>
      <w:r w:rsidRPr="00411906">
        <w:rPr>
          <w:b/>
          <w:lang w:val="it-IT"/>
        </w:rPr>
        <w:t>__________________________________________</w:t>
      </w:r>
      <w:r w:rsidR="00411906">
        <w:rPr>
          <w:b/>
          <w:lang w:val="it-IT"/>
        </w:rPr>
        <w:t>___________________________</w:t>
      </w:r>
    </w:p>
    <w:p w14:paraId="7DC81265" w14:textId="464AACC8" w:rsidR="001C4DE0" w:rsidRP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conseguito presso l'Università ________________________ il giorno ______________________</w:t>
      </w:r>
    </w:p>
    <w:p w14:paraId="7F76A58C" w14:textId="77777777" w:rsidR="001C4DE0" w:rsidRP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Anno Accademico _______________ con la seguente votazione (per lauree conseguite in Italia)</w:t>
      </w:r>
    </w:p>
    <w:p w14:paraId="786EE737" w14:textId="3EEE25EF" w:rsid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 xml:space="preserve">_________/110 </w:t>
      </w:r>
      <w:r w:rsidR="00411906">
        <w:rPr>
          <w:lang w:val="it-IT"/>
        </w:rPr>
        <w:tab/>
      </w:r>
      <w:r w:rsidR="00411906">
        <w:rPr>
          <w:lang w:val="it-IT"/>
        </w:rPr>
        <w:tab/>
      </w:r>
      <w:r w:rsidR="00411906">
        <w:rPr>
          <w:lang w:val="it-IT"/>
        </w:rPr>
        <w:tab/>
      </w:r>
      <w:r w:rsidR="00411906">
        <w:rPr>
          <w:lang w:val="it-IT"/>
        </w:rPr>
        <w:tab/>
      </w:r>
      <w:r w:rsidR="00411906">
        <w:rPr>
          <w:lang w:val="it-IT"/>
        </w:rPr>
        <w:tab/>
      </w:r>
      <w:r w:rsidRPr="00411906">
        <w:rPr>
          <w:lang w:val="it-IT"/>
        </w:rPr>
        <w:t xml:space="preserve">lode </w:t>
      </w:r>
      <w:r w:rsidR="00106AB7">
        <w:rPr>
          <w:lang w:val="it-IT"/>
        </w:rPr>
        <w:tab/>
      </w:r>
      <w:r w:rsidR="00106AB7">
        <w:rPr>
          <w:lang w:val="it-IT"/>
        </w:rPr>
        <w:tab/>
      </w:r>
      <w:r w:rsidRPr="00411906">
        <w:rPr>
          <w:lang w:val="it-IT"/>
        </w:rPr>
        <w:t>SI ☐  NO ☐,</w:t>
      </w:r>
      <w:r w:rsidR="00411906">
        <w:rPr>
          <w:lang w:val="it-IT"/>
        </w:rPr>
        <w:t xml:space="preserve"> </w:t>
      </w:r>
    </w:p>
    <w:p w14:paraId="4890B456" w14:textId="39D340EF" w:rsidR="001C4DE0" w:rsidRP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o con votazione _______________ (per laurea conseguita all'estero).</w:t>
      </w:r>
    </w:p>
    <w:p w14:paraId="47950B8D" w14:textId="07A2D0F8" w:rsidR="001C4DE0" w:rsidRPr="00411906" w:rsidRDefault="00411906">
      <w:pPr>
        <w:pStyle w:val="Body"/>
        <w:spacing w:before="240"/>
        <w:rPr>
          <w:lang w:val="it-IT"/>
        </w:rPr>
      </w:pPr>
      <w:r>
        <w:rPr>
          <w:b/>
          <w:lang w:val="it-IT"/>
        </w:rPr>
        <w:t>8</w:t>
      </w:r>
      <w:r w:rsidR="009B2123" w:rsidRPr="00411906">
        <w:rPr>
          <w:b/>
          <w:lang w:val="it-IT"/>
        </w:rPr>
        <w:t>. Esperienze sportive agonistiche, professionistiche o tecniche</w:t>
      </w:r>
    </w:p>
    <w:p w14:paraId="3BE8F771" w14:textId="77777777" w:rsidR="001C4DE0" w:rsidRPr="00411906" w:rsidRDefault="009B2123">
      <w:pPr>
        <w:pStyle w:val="Body"/>
        <w:spacing w:before="80"/>
        <w:rPr>
          <w:lang w:val="it-IT"/>
        </w:rPr>
      </w:pPr>
      <w:r w:rsidRPr="00411906">
        <w:rPr>
          <w:lang w:val="it-IT"/>
        </w:rPr>
        <w:t>Indicare esperienze documentabili in qualità di atleta, allenatore/allenatrice, tecnico/a, dirigente o altra figura operante nel mondo sportivo agonistico o professionistico.</w:t>
      </w:r>
    </w:p>
    <w:p w14:paraId="73696E02" w14:textId="2B047199" w:rsidR="001C4DE0" w:rsidRP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_________________________________________________________________________________________________________</w:t>
      </w:r>
      <w:r w:rsidR="00411906">
        <w:rPr>
          <w:lang w:val="it-IT"/>
        </w:rPr>
        <w:t>_________________________________________________________</w:t>
      </w:r>
    </w:p>
    <w:p w14:paraId="2EAE3944" w14:textId="72948F73" w:rsidR="001C4DE0" w:rsidRP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_________________________________________________________________________________________________________</w:t>
      </w:r>
      <w:r w:rsidR="00411906">
        <w:rPr>
          <w:lang w:val="it-IT"/>
        </w:rPr>
        <w:t>_________________________________________________________</w:t>
      </w:r>
    </w:p>
    <w:p w14:paraId="6CD7A6F7" w14:textId="45CBD01D" w:rsidR="001C4DE0" w:rsidRP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_________________________________________________________________________________________________________</w:t>
      </w:r>
      <w:r w:rsidR="00411906">
        <w:rPr>
          <w:lang w:val="it-IT"/>
        </w:rPr>
        <w:t>_________________________________________________________</w:t>
      </w:r>
    </w:p>
    <w:p w14:paraId="282D3397" w14:textId="540D674A" w:rsidR="001C4DE0" w:rsidRPr="00411906" w:rsidRDefault="00411906">
      <w:pPr>
        <w:pStyle w:val="Body"/>
        <w:spacing w:before="180"/>
        <w:rPr>
          <w:lang w:val="it-IT"/>
        </w:rPr>
      </w:pPr>
      <w:r>
        <w:rPr>
          <w:b/>
          <w:lang w:val="it-IT"/>
        </w:rPr>
        <w:t>09</w:t>
      </w:r>
      <w:r w:rsidR="009B2123" w:rsidRPr="00411906">
        <w:rPr>
          <w:b/>
          <w:lang w:val="it-IT"/>
        </w:rPr>
        <w:t xml:space="preserve">. </w:t>
      </w:r>
      <w:r w:rsidR="000D589C">
        <w:rPr>
          <w:b/>
          <w:lang w:val="it-IT"/>
        </w:rPr>
        <w:t>Esperienze coerenti</w:t>
      </w:r>
      <w:r w:rsidR="009B2123" w:rsidRPr="00411906">
        <w:rPr>
          <w:b/>
          <w:lang w:val="it-IT"/>
        </w:rPr>
        <w:t xml:space="preserve"> con ambiti sportivi preferenziali</w:t>
      </w:r>
    </w:p>
    <w:p w14:paraId="6920E405" w14:textId="53F2AE09" w:rsidR="001C4DE0" w:rsidRDefault="009B2123" w:rsidP="000D589C">
      <w:pPr>
        <w:pStyle w:val="Body"/>
        <w:spacing w:before="60"/>
        <w:rPr>
          <w:lang w:val="it-IT"/>
        </w:rPr>
      </w:pPr>
      <w:r w:rsidRPr="00411906">
        <w:rPr>
          <w:lang w:val="it-IT"/>
        </w:rPr>
        <w:t xml:space="preserve">Barrare e descrivere le </w:t>
      </w:r>
      <w:r w:rsidR="000D589C" w:rsidRPr="000D589C">
        <w:rPr>
          <w:lang w:val="it-IT"/>
        </w:rPr>
        <w:t>esperienze, anche di tipo professionale, coerenti con</w:t>
      </w:r>
      <w:r w:rsidR="000D589C">
        <w:rPr>
          <w:b/>
          <w:bCs/>
          <w:lang w:val="it-IT"/>
        </w:rPr>
        <w:t>:</w:t>
      </w:r>
    </w:p>
    <w:p w14:paraId="1730EA9D" w14:textId="77777777" w:rsidR="00411906" w:rsidRPr="00411906" w:rsidRDefault="00411906">
      <w:pPr>
        <w:pStyle w:val="Body"/>
        <w:spacing w:before="60"/>
        <w:rPr>
          <w:lang w:val="it-IT"/>
        </w:rPr>
      </w:pPr>
    </w:p>
    <w:p w14:paraId="011B0581" w14:textId="77777777" w:rsid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 xml:space="preserve">☐ Ciclismo </w:t>
      </w:r>
    </w:p>
    <w:p w14:paraId="400EB039" w14:textId="77777777" w:rsid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 xml:space="preserve">☐ Sport outdoor </w:t>
      </w:r>
    </w:p>
    <w:p w14:paraId="11301E66" w14:textId="77777777" w:rsid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 xml:space="preserve">☐ Sport di endurance </w:t>
      </w:r>
    </w:p>
    <w:p w14:paraId="2DD88E8D" w14:textId="0E8B4DB0" w:rsidR="001C4DE0" w:rsidRPr="00411906" w:rsidRDefault="009B2123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☐ Sport della montagna</w:t>
      </w:r>
    </w:p>
    <w:p w14:paraId="67E17EED" w14:textId="77777777" w:rsidR="001C4DE0" w:rsidRPr="00411906" w:rsidRDefault="009B2123" w:rsidP="00411906">
      <w:pPr>
        <w:pStyle w:val="Body"/>
        <w:spacing w:before="40" w:line="480" w:lineRule="auto"/>
        <w:rPr>
          <w:lang w:val="it-IT"/>
        </w:rPr>
      </w:pPr>
      <w:r w:rsidRPr="00411906">
        <w:rPr>
          <w:lang w:val="it-IT"/>
        </w:rPr>
        <w:t>☐ Altro ambito sportivo coerente con il Master</w:t>
      </w:r>
    </w:p>
    <w:p w14:paraId="50CF43C8" w14:textId="0B8F6FF6" w:rsidR="001C4DE0" w:rsidRPr="00411906" w:rsidRDefault="009B2123">
      <w:pPr>
        <w:pStyle w:val="Body"/>
        <w:spacing w:before="120"/>
        <w:rPr>
          <w:lang w:val="it-IT"/>
        </w:rPr>
      </w:pPr>
      <w:r w:rsidRPr="00411906">
        <w:rPr>
          <w:lang w:val="it-IT"/>
        </w:rPr>
        <w:t>Descrizione sintetica</w:t>
      </w:r>
      <w:r w:rsidR="00411906">
        <w:rPr>
          <w:lang w:val="it-IT"/>
        </w:rPr>
        <w:t>:</w:t>
      </w:r>
    </w:p>
    <w:p w14:paraId="38266E93" w14:textId="77777777" w:rsidR="00411906" w:rsidRP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_________________________________________________________________________________________________________</w:t>
      </w:r>
      <w:r>
        <w:rPr>
          <w:lang w:val="it-IT"/>
        </w:rPr>
        <w:t>_________________________________________________________</w:t>
      </w:r>
    </w:p>
    <w:p w14:paraId="356CDF56" w14:textId="77777777" w:rsidR="00411906" w:rsidRP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_________________________________________________________________________________________________________</w:t>
      </w:r>
      <w:r>
        <w:rPr>
          <w:lang w:val="it-IT"/>
        </w:rPr>
        <w:t>_________________________________________________________</w:t>
      </w:r>
    </w:p>
    <w:p w14:paraId="67EBC175" w14:textId="77777777" w:rsidR="001C4DE0" w:rsidRPr="00411906" w:rsidRDefault="009B2123">
      <w:pPr>
        <w:rPr>
          <w:lang w:val="it-IT"/>
        </w:rPr>
      </w:pPr>
      <w:r w:rsidRPr="00411906">
        <w:rPr>
          <w:lang w:val="it-IT"/>
        </w:rPr>
        <w:br w:type="page"/>
      </w:r>
    </w:p>
    <w:p w14:paraId="5A698D6E" w14:textId="1DC1B5B6" w:rsidR="001C4DE0" w:rsidRPr="00411906" w:rsidRDefault="009B2123">
      <w:pPr>
        <w:pStyle w:val="Body"/>
        <w:spacing w:before="40"/>
        <w:rPr>
          <w:lang w:val="it-IT"/>
        </w:rPr>
      </w:pPr>
      <w:r w:rsidRPr="00411906">
        <w:rPr>
          <w:b/>
          <w:lang w:val="it-IT"/>
        </w:rPr>
        <w:lastRenderedPageBreak/>
        <w:t>1</w:t>
      </w:r>
      <w:r w:rsidR="00411906">
        <w:rPr>
          <w:b/>
          <w:lang w:val="it-IT"/>
        </w:rPr>
        <w:t>0</w:t>
      </w:r>
      <w:r w:rsidRPr="00411906">
        <w:rPr>
          <w:b/>
          <w:lang w:val="it-IT"/>
        </w:rPr>
        <w:t>. Tesi, progetti e attività coerenti</w:t>
      </w:r>
    </w:p>
    <w:p w14:paraId="2C275D7E" w14:textId="47BF180F" w:rsidR="00702EDD" w:rsidRPr="00702EDD" w:rsidRDefault="009B2123" w:rsidP="00702EDD">
      <w:pPr>
        <w:pStyle w:val="Body"/>
        <w:spacing w:before="280"/>
        <w:jc w:val="both"/>
        <w:rPr>
          <w:lang w:val="it-IT"/>
        </w:rPr>
      </w:pPr>
      <w:r w:rsidRPr="00411906">
        <w:rPr>
          <w:lang w:val="it-IT"/>
        </w:rPr>
        <w:t>Indicare eventuali progettualità,</w:t>
      </w:r>
      <w:r w:rsidR="00702EDD">
        <w:rPr>
          <w:lang w:val="it-IT"/>
        </w:rPr>
        <w:t xml:space="preserve"> tesi di laurea,</w:t>
      </w:r>
      <w:r w:rsidRPr="00411906">
        <w:rPr>
          <w:lang w:val="it-IT"/>
        </w:rPr>
        <w:t xml:space="preserve"> ricerche o attività legate a</w:t>
      </w:r>
      <w:r w:rsidR="000D589C">
        <w:rPr>
          <w:lang w:val="it-IT"/>
        </w:rPr>
        <w:t xml:space="preserve">: </w:t>
      </w:r>
    </w:p>
    <w:p w14:paraId="7D3A8090" w14:textId="77777777" w:rsidR="00702EDD" w:rsidRP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 xml:space="preserve">digitalizzazione di processi </w:t>
      </w:r>
    </w:p>
    <w:p w14:paraId="486313B1" w14:textId="7F707106" w:rsidR="00702EDD" w:rsidRP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 xml:space="preserve">opportunità applicative con l'utilizzo di strumenti di AI </w:t>
      </w:r>
    </w:p>
    <w:p w14:paraId="1BF73F0D" w14:textId="62521924" w:rsidR="00702EDD" w:rsidRP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>sviluppo di brand, sia in ambito commerciale che marketing (</w:t>
      </w:r>
      <w:proofErr w:type="spellStart"/>
      <w:r w:rsidRPr="00702EDD">
        <w:rPr>
          <w:lang w:val="it-IT"/>
        </w:rPr>
        <w:t>awarness</w:t>
      </w:r>
      <w:proofErr w:type="spellEnd"/>
      <w:r w:rsidRPr="00702EDD">
        <w:rPr>
          <w:lang w:val="it-IT"/>
        </w:rPr>
        <w:t xml:space="preserve">, ...) </w:t>
      </w:r>
    </w:p>
    <w:p w14:paraId="773A8FB7" w14:textId="1E59343E" w:rsidR="00702EDD" w:rsidRP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 xml:space="preserve">partnership sportive (progetti di collaborazioni attive con società sportive, organizzazione di eventi, ...) </w:t>
      </w:r>
    </w:p>
    <w:p w14:paraId="1CA84FF3" w14:textId="308DE9CA" w:rsidR="00702EDD" w:rsidRP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 xml:space="preserve">sostenibilità nello sport </w:t>
      </w:r>
    </w:p>
    <w:p w14:paraId="000FE97C" w14:textId="19D666E2" w:rsidR="00702EDD" w:rsidRP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 xml:space="preserve">valorizzazione dei territori, turismo sportivo, cicloturismo </w:t>
      </w:r>
    </w:p>
    <w:p w14:paraId="17E028D4" w14:textId="77777777" w:rsid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 xml:space="preserve">riduzione dell’impatto ambientale degli eventi sportivi </w:t>
      </w:r>
    </w:p>
    <w:p w14:paraId="3B217154" w14:textId="62F97A92" w:rsidR="00702EDD" w:rsidRPr="00702EDD" w:rsidRDefault="00702EDD" w:rsidP="00702EDD">
      <w:pPr>
        <w:pStyle w:val="Body"/>
        <w:numPr>
          <w:ilvl w:val="0"/>
          <w:numId w:val="12"/>
        </w:numPr>
        <w:spacing w:before="280" w:line="240" w:lineRule="auto"/>
        <w:jc w:val="both"/>
        <w:rPr>
          <w:lang w:val="it-IT"/>
        </w:rPr>
      </w:pPr>
      <w:r w:rsidRPr="00702EDD">
        <w:rPr>
          <w:lang w:val="it-IT"/>
        </w:rPr>
        <w:t xml:space="preserve">promozione di pratiche sportive outdoor responsabili </w:t>
      </w:r>
    </w:p>
    <w:p w14:paraId="259921B2" w14:textId="77777777" w:rsidR="00702EDD" w:rsidRDefault="00702EDD" w:rsidP="00702EDD">
      <w:pPr>
        <w:pStyle w:val="Body"/>
        <w:spacing w:before="280"/>
        <w:jc w:val="both"/>
        <w:rPr>
          <w:lang w:val="it-IT"/>
        </w:rPr>
      </w:pPr>
    </w:p>
    <w:p w14:paraId="1B749BE3" w14:textId="26E12019" w:rsidR="001C4DE0" w:rsidRPr="00411906" w:rsidRDefault="009B2123" w:rsidP="00702EDD">
      <w:pPr>
        <w:pStyle w:val="Body"/>
        <w:spacing w:before="280"/>
        <w:jc w:val="both"/>
        <w:rPr>
          <w:lang w:val="it-IT"/>
        </w:rPr>
      </w:pPr>
      <w:r w:rsidRPr="00411906">
        <w:rPr>
          <w:lang w:val="it-IT"/>
        </w:rPr>
        <w:t>Progetti/attività coerenti</w:t>
      </w:r>
      <w:r w:rsidR="00411906">
        <w:rPr>
          <w:lang w:val="it-IT"/>
        </w:rPr>
        <w:t>:</w:t>
      </w:r>
    </w:p>
    <w:p w14:paraId="5EC392DD" w14:textId="77777777" w:rsidR="00411906" w:rsidRP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</w:t>
      </w:r>
      <w:r>
        <w:rPr>
          <w:lang w:val="it-IT"/>
        </w:rPr>
        <w:t>_________________________________________________________</w:t>
      </w:r>
    </w:p>
    <w:p w14:paraId="1904916B" w14:textId="77777777" w:rsidR="000D589C" w:rsidRPr="00411906" w:rsidRDefault="000D589C" w:rsidP="000D589C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</w:t>
      </w:r>
      <w:r>
        <w:rPr>
          <w:lang w:val="it-IT"/>
        </w:rPr>
        <w:t>_________________________________________________________</w:t>
      </w:r>
    </w:p>
    <w:p w14:paraId="5ED78235" w14:textId="77777777" w:rsid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</w:t>
      </w:r>
    </w:p>
    <w:p w14:paraId="0FE60C78" w14:textId="48D2ECE9" w:rsid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</w:t>
      </w:r>
      <w:r>
        <w:rPr>
          <w:lang w:val="it-IT"/>
        </w:rPr>
        <w:t>_________________________________________________________</w:t>
      </w:r>
    </w:p>
    <w:p w14:paraId="63BE6B15" w14:textId="285169BD" w:rsidR="001C4DE0" w:rsidRPr="00411906" w:rsidRDefault="009B2123">
      <w:pPr>
        <w:pStyle w:val="Body"/>
        <w:spacing w:before="320"/>
        <w:rPr>
          <w:lang w:val="it-IT"/>
        </w:rPr>
      </w:pPr>
      <w:r w:rsidRPr="00411906">
        <w:rPr>
          <w:b/>
          <w:lang w:val="it-IT"/>
        </w:rPr>
        <w:t>1</w:t>
      </w:r>
      <w:r w:rsidR="00411906">
        <w:rPr>
          <w:b/>
          <w:lang w:val="it-IT"/>
        </w:rPr>
        <w:t>1</w:t>
      </w:r>
      <w:r w:rsidRPr="00411906">
        <w:rPr>
          <w:b/>
          <w:lang w:val="it-IT"/>
        </w:rPr>
        <w:t>. Provenienza e legame territoriale</w:t>
      </w:r>
    </w:p>
    <w:p w14:paraId="1B1EFAB8" w14:textId="34667E64" w:rsidR="001C4DE0" w:rsidRPr="000D589C" w:rsidRDefault="009B2123" w:rsidP="000D589C">
      <w:pPr>
        <w:pStyle w:val="Body"/>
        <w:spacing w:before="80"/>
        <w:jc w:val="both"/>
        <w:rPr>
          <w:lang w:val="it-IT"/>
        </w:rPr>
      </w:pPr>
      <w:r w:rsidRPr="00411906">
        <w:rPr>
          <w:lang w:val="it-IT"/>
        </w:rPr>
        <w:t>Indicare eventuale provenienza o legame documentabile con aree montane, territori a vocazione outdoor/cicloturistica/sportiva o contesti in cui lo sport rappresenta un fattore di sviluppo sociale, turistico o economico</w:t>
      </w:r>
      <w:r w:rsidR="000D589C">
        <w:rPr>
          <w:lang w:val="it-IT"/>
        </w:rPr>
        <w:t xml:space="preserve"> </w:t>
      </w:r>
      <w:r w:rsidR="000D589C" w:rsidRPr="000D589C">
        <w:rPr>
          <w:lang w:val="it-IT"/>
        </w:rPr>
        <w:t>(come, a titolo esemplificativo e non esaustivo: Veneto, Lombardia, Trentino Alto Adige, Friuli Venezia Giulia, Emilia Romagna, Toscana, …):</w:t>
      </w:r>
    </w:p>
    <w:p w14:paraId="69A1DEB6" w14:textId="77777777" w:rsidR="00411906" w:rsidRDefault="00411906">
      <w:pPr>
        <w:pStyle w:val="Body"/>
        <w:spacing w:before="80"/>
        <w:rPr>
          <w:lang w:val="it-IT"/>
        </w:rPr>
      </w:pPr>
    </w:p>
    <w:p w14:paraId="0DEC5ABE" w14:textId="77777777" w:rsid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</w:t>
      </w:r>
    </w:p>
    <w:p w14:paraId="3F61F640" w14:textId="77777777" w:rsid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</w:t>
      </w:r>
      <w:r>
        <w:rPr>
          <w:lang w:val="it-IT"/>
        </w:rPr>
        <w:t>_________________________________________________________</w:t>
      </w:r>
    </w:p>
    <w:p w14:paraId="7B5C32B1" w14:textId="77777777" w:rsidR="00411906" w:rsidRP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</w:t>
      </w:r>
      <w:r>
        <w:rPr>
          <w:lang w:val="it-IT"/>
        </w:rPr>
        <w:t>_________________________________________________________</w:t>
      </w:r>
    </w:p>
    <w:p w14:paraId="3DE760C7" w14:textId="4F538851" w:rsidR="001C4DE0" w:rsidRPr="00411906" w:rsidRDefault="009B2123">
      <w:pPr>
        <w:pStyle w:val="Body"/>
        <w:spacing w:before="320"/>
        <w:rPr>
          <w:lang w:val="it-IT"/>
        </w:rPr>
      </w:pPr>
      <w:r w:rsidRPr="00411906">
        <w:rPr>
          <w:b/>
          <w:lang w:val="it-IT"/>
        </w:rPr>
        <w:t>1</w:t>
      </w:r>
      <w:r w:rsidR="00ED5198">
        <w:rPr>
          <w:b/>
          <w:lang w:val="it-IT"/>
        </w:rPr>
        <w:t>2</w:t>
      </w:r>
      <w:r w:rsidRPr="00411906">
        <w:rPr>
          <w:b/>
          <w:lang w:val="it-IT"/>
        </w:rPr>
        <w:t>. Pubblicazioni, monografie, articoli o altri titoli</w:t>
      </w:r>
    </w:p>
    <w:p w14:paraId="707891D3" w14:textId="77777777" w:rsidR="001C4DE0" w:rsidRPr="00411906" w:rsidRDefault="009B2123">
      <w:pPr>
        <w:pStyle w:val="Body"/>
        <w:spacing w:before="80"/>
        <w:rPr>
          <w:lang w:val="it-IT"/>
        </w:rPr>
      </w:pPr>
      <w:r w:rsidRPr="00411906">
        <w:rPr>
          <w:lang w:val="it-IT"/>
        </w:rPr>
        <w:t>Indicare eventuali pubblicazioni o titoli ulteriori da allegare alla presente domanda:</w:t>
      </w:r>
    </w:p>
    <w:p w14:paraId="14835C16" w14:textId="77777777" w:rsid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_________________________________________________________________________________</w:t>
      </w:r>
    </w:p>
    <w:p w14:paraId="0E706879" w14:textId="77777777" w:rsid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</w:t>
      </w:r>
      <w:r>
        <w:rPr>
          <w:lang w:val="it-IT"/>
        </w:rPr>
        <w:t>_________________________________________________________</w:t>
      </w:r>
    </w:p>
    <w:p w14:paraId="76F7FA77" w14:textId="1C876EBA" w:rsidR="00411906" w:rsidRDefault="00411906" w:rsidP="00411906">
      <w:pPr>
        <w:pStyle w:val="Body"/>
        <w:spacing w:before="100" w:line="480" w:lineRule="auto"/>
        <w:rPr>
          <w:lang w:val="it-IT"/>
        </w:rPr>
      </w:pPr>
      <w:r w:rsidRPr="00411906">
        <w:rPr>
          <w:lang w:val="it-IT"/>
        </w:rPr>
        <w:t>________________________</w:t>
      </w:r>
      <w:r>
        <w:rPr>
          <w:lang w:val="it-IT"/>
        </w:rPr>
        <w:t>_________________________________________________________</w:t>
      </w:r>
    </w:p>
    <w:p w14:paraId="7DF11ED6" w14:textId="77777777" w:rsidR="00411906" w:rsidRDefault="00411906">
      <w:pPr>
        <w:pStyle w:val="Body"/>
        <w:spacing w:before="40"/>
        <w:rPr>
          <w:b/>
          <w:lang w:val="it-IT"/>
        </w:rPr>
      </w:pPr>
    </w:p>
    <w:p w14:paraId="1689120C" w14:textId="17EFAE43" w:rsidR="001C4DE0" w:rsidRPr="00411906" w:rsidRDefault="009B2123">
      <w:pPr>
        <w:pStyle w:val="Body"/>
        <w:spacing w:before="40"/>
        <w:rPr>
          <w:lang w:val="it-IT"/>
        </w:rPr>
      </w:pPr>
      <w:r w:rsidRPr="00411906">
        <w:rPr>
          <w:b/>
          <w:lang w:val="it-IT"/>
        </w:rPr>
        <w:t>1</w:t>
      </w:r>
      <w:r w:rsidR="00ED5198">
        <w:rPr>
          <w:b/>
          <w:lang w:val="it-IT"/>
        </w:rPr>
        <w:t>3</w:t>
      </w:r>
      <w:r w:rsidRPr="00411906">
        <w:rPr>
          <w:b/>
          <w:lang w:val="it-IT"/>
        </w:rPr>
        <w:t>. Allegati alla domanda</w:t>
      </w:r>
    </w:p>
    <w:p w14:paraId="1884FF42" w14:textId="77777777" w:rsidR="001C4DE0" w:rsidRPr="00411906" w:rsidRDefault="009B2123" w:rsidP="00411906">
      <w:pPr>
        <w:pStyle w:val="Body"/>
        <w:spacing w:before="20" w:line="480" w:lineRule="auto"/>
        <w:rPr>
          <w:lang w:val="it-IT"/>
        </w:rPr>
      </w:pPr>
      <w:r w:rsidRPr="00411906">
        <w:rPr>
          <w:lang w:val="it-IT"/>
        </w:rPr>
        <w:t>☐ Attestazione ISEE in corso di validità</w:t>
      </w:r>
    </w:p>
    <w:p w14:paraId="414142D8" w14:textId="77777777" w:rsidR="001C4DE0" w:rsidRPr="00411906" w:rsidRDefault="009B2123" w:rsidP="00411906">
      <w:pPr>
        <w:pStyle w:val="Body"/>
        <w:spacing w:before="20" w:line="480" w:lineRule="auto"/>
        <w:rPr>
          <w:lang w:val="it-IT"/>
        </w:rPr>
      </w:pPr>
      <w:r w:rsidRPr="00411906">
        <w:rPr>
          <w:lang w:val="it-IT"/>
        </w:rPr>
        <w:t>☐ Autocertificazione del titolo di studio e del voto di laurea</w:t>
      </w:r>
    </w:p>
    <w:p w14:paraId="7FAE3753" w14:textId="77777777" w:rsidR="001C4DE0" w:rsidRPr="00411906" w:rsidRDefault="009B2123" w:rsidP="00411906">
      <w:pPr>
        <w:pStyle w:val="Body"/>
        <w:spacing w:before="20" w:line="480" w:lineRule="auto"/>
        <w:rPr>
          <w:lang w:val="it-IT"/>
        </w:rPr>
      </w:pPr>
      <w:r w:rsidRPr="00411906">
        <w:rPr>
          <w:lang w:val="it-IT"/>
        </w:rPr>
        <w:t>☐ Documentazione relativa alle esperienze sportive/professionali dichiarate</w:t>
      </w:r>
    </w:p>
    <w:p w14:paraId="598D69B4" w14:textId="77777777" w:rsidR="001C4DE0" w:rsidRPr="00411906" w:rsidRDefault="009B2123" w:rsidP="00411906">
      <w:pPr>
        <w:pStyle w:val="Body"/>
        <w:spacing w:before="20" w:line="480" w:lineRule="auto"/>
        <w:rPr>
          <w:lang w:val="it-IT"/>
        </w:rPr>
      </w:pPr>
      <w:r w:rsidRPr="00411906">
        <w:rPr>
          <w:lang w:val="it-IT"/>
        </w:rPr>
        <w:t>☐ Eventuali pubblicazioni, attestati o titoli ulteriori</w:t>
      </w:r>
    </w:p>
    <w:p w14:paraId="73FACC99" w14:textId="640B401F" w:rsidR="001C4DE0" w:rsidRPr="00411906" w:rsidRDefault="009B2123">
      <w:pPr>
        <w:pStyle w:val="Body"/>
        <w:spacing w:before="300"/>
        <w:rPr>
          <w:lang w:val="it-IT"/>
        </w:rPr>
      </w:pPr>
      <w:r w:rsidRPr="00411906">
        <w:rPr>
          <w:b/>
          <w:lang w:val="it-IT"/>
        </w:rPr>
        <w:t>1</w:t>
      </w:r>
      <w:r w:rsidR="00ED5198">
        <w:rPr>
          <w:b/>
          <w:lang w:val="it-IT"/>
        </w:rPr>
        <w:t>4</w:t>
      </w:r>
      <w:r w:rsidRPr="00411906">
        <w:rPr>
          <w:b/>
          <w:lang w:val="it-IT"/>
        </w:rPr>
        <w:t>. Accettazione delle condizioni del contributo</w:t>
      </w:r>
    </w:p>
    <w:p w14:paraId="7787F1CE" w14:textId="0534A334" w:rsidR="001C4DE0" w:rsidRPr="00411906" w:rsidRDefault="009B2123" w:rsidP="00ED5198">
      <w:pPr>
        <w:pStyle w:val="Body"/>
        <w:spacing w:before="100" w:line="276" w:lineRule="auto"/>
        <w:jc w:val="both"/>
        <w:rPr>
          <w:lang w:val="it-IT"/>
        </w:rPr>
      </w:pPr>
      <w:r w:rsidRPr="00411906">
        <w:rPr>
          <w:lang w:val="it-IT"/>
        </w:rPr>
        <w:t>Il/La candidato/a dichiara di essere a conoscenza che la borsa di studio a copertura totale è assegnata in base alla graduatoria formulata dalla commissione e che</w:t>
      </w:r>
      <w:r w:rsidR="000D589C">
        <w:rPr>
          <w:lang w:val="it-IT"/>
        </w:rPr>
        <w:t xml:space="preserve"> </w:t>
      </w:r>
      <w:r w:rsidRPr="00411906">
        <w:rPr>
          <w:lang w:val="it-IT"/>
        </w:rPr>
        <w:t xml:space="preserve">il beneficio economico comporta </w:t>
      </w:r>
      <w:r w:rsidRPr="00E50792">
        <w:rPr>
          <w:b/>
          <w:bCs/>
          <w:lang w:val="it-IT"/>
        </w:rPr>
        <w:t>l'impegno ad avviare, al termine della fase d'aula, un'esperienza di stage curriculare presso</w:t>
      </w:r>
      <w:r w:rsidR="000D589C" w:rsidRPr="00E50792">
        <w:rPr>
          <w:b/>
          <w:bCs/>
          <w:lang w:val="it-IT"/>
        </w:rPr>
        <w:t xml:space="preserve"> MVC Group</w:t>
      </w:r>
      <w:r w:rsidR="000D589C">
        <w:rPr>
          <w:lang w:val="it-IT"/>
        </w:rPr>
        <w:t>.</w:t>
      </w:r>
    </w:p>
    <w:p w14:paraId="35545F27" w14:textId="0C3FAE8E" w:rsidR="001C4DE0" w:rsidRPr="0099473B" w:rsidRDefault="009B2123" w:rsidP="00ED5198">
      <w:pPr>
        <w:pStyle w:val="Body"/>
        <w:spacing w:before="160" w:line="276" w:lineRule="auto"/>
        <w:jc w:val="both"/>
        <w:rPr>
          <w:b/>
          <w:bCs/>
          <w:lang w:val="it-IT"/>
        </w:rPr>
      </w:pPr>
      <w:r w:rsidRPr="0099473B">
        <w:rPr>
          <w:b/>
          <w:bCs/>
          <w:lang w:val="it-IT"/>
        </w:rPr>
        <w:t xml:space="preserve">Il/La candidato/a dichiara inoltre di accettare tutte le norme contenute nel bando del Master e </w:t>
      </w:r>
      <w:r w:rsidR="0099473B">
        <w:rPr>
          <w:b/>
          <w:bCs/>
          <w:lang w:val="it-IT"/>
        </w:rPr>
        <w:t>nel bando specifico della borsa di studio a copertura totale della retta</w:t>
      </w:r>
      <w:r w:rsidRPr="0099473B">
        <w:rPr>
          <w:b/>
          <w:bCs/>
          <w:lang w:val="it-IT"/>
        </w:rPr>
        <w:t>.</w:t>
      </w:r>
    </w:p>
    <w:p w14:paraId="00D323A1" w14:textId="3E6486FE" w:rsidR="001C4DE0" w:rsidRPr="00411906" w:rsidRDefault="009B2123">
      <w:pPr>
        <w:pStyle w:val="Body"/>
        <w:spacing w:before="300"/>
        <w:rPr>
          <w:lang w:val="it-IT"/>
        </w:rPr>
      </w:pPr>
      <w:r w:rsidRPr="00411906">
        <w:rPr>
          <w:b/>
          <w:lang w:val="it-IT"/>
        </w:rPr>
        <w:t>1</w:t>
      </w:r>
      <w:r w:rsidR="0099473B">
        <w:rPr>
          <w:b/>
          <w:lang w:val="it-IT"/>
        </w:rPr>
        <w:t>5</w:t>
      </w:r>
      <w:r w:rsidRPr="00411906">
        <w:rPr>
          <w:b/>
          <w:lang w:val="it-IT"/>
        </w:rPr>
        <w:t>. Invio della richiesta</w:t>
      </w:r>
    </w:p>
    <w:p w14:paraId="3F0A7D67" w14:textId="3D1F6F07" w:rsidR="001C4DE0" w:rsidRDefault="009B2123" w:rsidP="00ED5198">
      <w:pPr>
        <w:pStyle w:val="Body"/>
        <w:spacing w:before="100"/>
        <w:jc w:val="both"/>
        <w:rPr>
          <w:lang w:val="it-IT"/>
        </w:rPr>
      </w:pPr>
      <w:r w:rsidRPr="00411906">
        <w:rPr>
          <w:lang w:val="it-IT"/>
        </w:rPr>
        <w:t xml:space="preserve">La richiesta deve essere inviata secondo le modalità previste dal bando, entro e non oltre i termini stabiliti per la presentazione della domanda di ammissione al Master. Indirizzo e-mail di riferimento: </w:t>
      </w:r>
      <w:hyperlink r:id="rId9" w:history="1">
        <w:r w:rsidR="000D589C" w:rsidRPr="00107C39">
          <w:rPr>
            <w:rStyle w:val="Collegamentoipertestuale"/>
            <w:lang w:val="it-IT"/>
          </w:rPr>
          <w:t>master.challengeschool@unive.it</w:t>
        </w:r>
      </w:hyperlink>
      <w:r w:rsidR="00F15CE8" w:rsidRPr="00F15CE8">
        <w:rPr>
          <w:lang w:val="it-IT"/>
        </w:rPr>
        <w:t xml:space="preserve"> e </w:t>
      </w:r>
      <w:hyperlink r:id="rId10" w:history="1">
        <w:r w:rsidR="00F15CE8" w:rsidRPr="00107C39">
          <w:rPr>
            <w:rStyle w:val="Collegamentoipertestuale"/>
            <w:lang w:val="it-IT"/>
          </w:rPr>
          <w:t>segreteria@mastersbs.it</w:t>
        </w:r>
      </w:hyperlink>
      <w:r w:rsidRPr="00411906">
        <w:rPr>
          <w:lang w:val="it-IT"/>
        </w:rPr>
        <w:t>.</w:t>
      </w:r>
    </w:p>
    <w:p w14:paraId="712E68E6" w14:textId="77777777" w:rsidR="00F15CE8" w:rsidRPr="00411906" w:rsidRDefault="00F15CE8" w:rsidP="00ED5198">
      <w:pPr>
        <w:pStyle w:val="Body"/>
        <w:spacing w:before="100"/>
        <w:jc w:val="both"/>
        <w:rPr>
          <w:lang w:val="it-IT"/>
        </w:rPr>
      </w:pPr>
    </w:p>
    <w:p w14:paraId="242AEEF3" w14:textId="677D55A5" w:rsidR="00ED5198" w:rsidRDefault="000D589C">
      <w:pPr>
        <w:pStyle w:val="Body"/>
        <w:spacing w:before="500"/>
        <w:rPr>
          <w:lang w:val="it-IT"/>
        </w:rPr>
      </w:pPr>
      <w:r>
        <w:rPr>
          <w:lang w:val="it-IT"/>
        </w:rPr>
        <w:t xml:space="preserve">Sede </w:t>
      </w:r>
      <w:r w:rsidR="009B2123" w:rsidRPr="00411906">
        <w:rPr>
          <w:lang w:val="it-IT"/>
        </w:rPr>
        <w:t xml:space="preserve">___________________ il ____________________                                </w:t>
      </w:r>
    </w:p>
    <w:p w14:paraId="44BCC025" w14:textId="112C8CE5" w:rsidR="00991D2C" w:rsidRDefault="009B2123" w:rsidP="00991D2C">
      <w:pPr>
        <w:pStyle w:val="Body"/>
        <w:spacing w:before="500"/>
        <w:rPr>
          <w:lang w:val="it-IT"/>
        </w:rPr>
      </w:pPr>
      <w:r w:rsidRPr="00411906">
        <w:rPr>
          <w:lang w:val="it-IT"/>
        </w:rPr>
        <w:t>Firma ______________________________</w:t>
      </w:r>
      <w:r w:rsidR="00991D2C">
        <w:rPr>
          <w:lang w:val="it-IT"/>
        </w:rPr>
        <w:t>_____</w:t>
      </w:r>
      <w:r w:rsidR="000D589C">
        <w:rPr>
          <w:lang w:val="it-IT"/>
        </w:rPr>
        <w:t>_____</w:t>
      </w:r>
      <w:r w:rsidR="00991D2C">
        <w:rPr>
          <w:lang w:val="it-IT"/>
        </w:rPr>
        <w:t>_</w:t>
      </w:r>
    </w:p>
    <w:p w14:paraId="3EF33E9A" w14:textId="77777777" w:rsidR="00991D2C" w:rsidRDefault="00991D2C" w:rsidP="00991D2C">
      <w:pPr>
        <w:pStyle w:val="Body"/>
        <w:spacing w:before="500"/>
        <w:rPr>
          <w:lang w:val="it-IT"/>
        </w:rPr>
      </w:pPr>
    </w:p>
    <w:sectPr w:rsidR="00991D2C" w:rsidSect="00034616">
      <w:footerReference w:type="default" r:id="rId11"/>
      <w:pgSz w:w="11906" w:h="16838"/>
      <w:pgMar w:top="935" w:right="1191" w:bottom="879" w:left="119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AD91" w14:textId="77777777" w:rsidR="00BF6313" w:rsidRDefault="00BF6313">
      <w:pPr>
        <w:spacing w:line="240" w:lineRule="auto"/>
      </w:pPr>
      <w:r>
        <w:separator/>
      </w:r>
    </w:p>
  </w:endnote>
  <w:endnote w:type="continuationSeparator" w:id="0">
    <w:p w14:paraId="26781397" w14:textId="77777777" w:rsidR="00BF6313" w:rsidRDefault="00BF63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5B9A" w14:textId="77777777" w:rsidR="001C4DE0" w:rsidRDefault="009B2123">
    <w:pPr>
      <w:pStyle w:val="Small"/>
      <w:jc w:val="right"/>
    </w:pPr>
    <w:proofErr w:type="spellStart"/>
    <w:r>
      <w:t>Pagina</w:t>
    </w:r>
    <w:proofErr w:type="spellEnd"/>
    <w:r>
      <w:t xml:space="preserve">  </w:t>
    </w:r>
    <w:r>
      <w:fldChar w:fldCharType="begin"/>
    </w:r>
    <w:r>
      <w:instrText>PAGE</w:instrText>
    </w:r>
    <w:r>
      <w:fldChar w:fldCharType="separate"/>
    </w:r>
    <w:r w:rsidR="00411906">
      <w:rPr>
        <w:noProof/>
      </w:rPr>
      <w:t>1</w:t>
    </w:r>
    <w:r>
      <w:fldChar w:fldCharType="end"/>
    </w:r>
    <w:r>
      <w:t xml:space="preserve">  di  </w:t>
    </w:r>
    <w:r>
      <w:fldChar w:fldCharType="begin"/>
    </w:r>
    <w:r>
      <w:instrText>NUMPAGES</w:instrText>
    </w:r>
    <w:r>
      <w:fldChar w:fldCharType="separate"/>
    </w:r>
    <w:r w:rsidR="0041190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825BB" w14:textId="77777777" w:rsidR="00BF6313" w:rsidRDefault="00BF6313">
      <w:pPr>
        <w:spacing w:line="240" w:lineRule="auto"/>
      </w:pPr>
      <w:r>
        <w:separator/>
      </w:r>
    </w:p>
  </w:footnote>
  <w:footnote w:type="continuationSeparator" w:id="0">
    <w:p w14:paraId="6D7D57A1" w14:textId="77777777" w:rsidR="00BF6313" w:rsidRDefault="00BF63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C1CD6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EB3538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3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92831C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9073255">
    <w:abstractNumId w:val="10"/>
  </w:num>
  <w:num w:numId="2" w16cid:durableId="500201953">
    <w:abstractNumId w:val="8"/>
  </w:num>
  <w:num w:numId="3" w16cid:durableId="2006083155">
    <w:abstractNumId w:val="7"/>
  </w:num>
  <w:num w:numId="4" w16cid:durableId="2040471654">
    <w:abstractNumId w:val="6"/>
  </w:num>
  <w:num w:numId="5" w16cid:durableId="1744256454">
    <w:abstractNumId w:val="9"/>
  </w:num>
  <w:num w:numId="6" w16cid:durableId="703363394">
    <w:abstractNumId w:val="5"/>
  </w:num>
  <w:num w:numId="7" w16cid:durableId="1221942319">
    <w:abstractNumId w:val="4"/>
  </w:num>
  <w:num w:numId="8" w16cid:durableId="373817388">
    <w:abstractNumId w:val="3"/>
  </w:num>
  <w:num w:numId="9" w16cid:durableId="1129515652">
    <w:abstractNumId w:val="2"/>
  </w:num>
  <w:num w:numId="10" w16cid:durableId="1961376515">
    <w:abstractNumId w:val="11"/>
  </w:num>
  <w:num w:numId="11" w16cid:durableId="2129080526">
    <w:abstractNumId w:val="0"/>
  </w:num>
  <w:num w:numId="12" w16cid:durableId="1659070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589C"/>
    <w:rsid w:val="00106AB7"/>
    <w:rsid w:val="0015074B"/>
    <w:rsid w:val="001C4DE0"/>
    <w:rsid w:val="0029639D"/>
    <w:rsid w:val="00326F90"/>
    <w:rsid w:val="00411906"/>
    <w:rsid w:val="00702EDD"/>
    <w:rsid w:val="009447D4"/>
    <w:rsid w:val="00991D2C"/>
    <w:rsid w:val="0099473B"/>
    <w:rsid w:val="009B2123"/>
    <w:rsid w:val="00A06950"/>
    <w:rsid w:val="00AA1D8D"/>
    <w:rsid w:val="00B47730"/>
    <w:rsid w:val="00BF6313"/>
    <w:rsid w:val="00C5164B"/>
    <w:rsid w:val="00CB0664"/>
    <w:rsid w:val="00D34326"/>
    <w:rsid w:val="00E50792"/>
    <w:rsid w:val="00ED5198"/>
    <w:rsid w:val="00F15CE8"/>
    <w:rsid w:val="00FB15E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CAE0F"/>
  <w14:defaultImageDpi w14:val="300"/>
  <w15:docId w15:val="{FD0E8D51-A945-45F8-82D6-C98941D6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0" w:line="252" w:lineRule="auto"/>
    </w:pPr>
    <w:rPr>
      <w:rFonts w:ascii="Arial" w:eastAsia="Arial" w:hAnsi="Arial"/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ody">
    <w:name w:val="Body"/>
    <w:pPr>
      <w:spacing w:after="0" w:line="252" w:lineRule="auto"/>
    </w:pPr>
    <w:rPr>
      <w:rFonts w:ascii="Arial" w:eastAsia="Arial" w:hAnsi="Arial"/>
      <w:sz w:val="21"/>
    </w:rPr>
  </w:style>
  <w:style w:type="paragraph" w:customStyle="1" w:styleId="BodyBold">
    <w:name w:val="BodyBold"/>
    <w:pPr>
      <w:spacing w:after="0" w:line="252" w:lineRule="auto"/>
    </w:pPr>
    <w:rPr>
      <w:rFonts w:ascii="Arial" w:eastAsia="Arial" w:hAnsi="Arial"/>
      <w:b/>
      <w:sz w:val="21"/>
    </w:rPr>
  </w:style>
  <w:style w:type="paragraph" w:customStyle="1" w:styleId="Small">
    <w:name w:val="Small"/>
    <w:pPr>
      <w:spacing w:after="0" w:line="252" w:lineRule="auto"/>
    </w:pPr>
    <w:rPr>
      <w:rFonts w:ascii="Arial" w:eastAsia="Arial" w:hAnsi="Arial"/>
      <w:sz w:val="17"/>
    </w:rPr>
  </w:style>
  <w:style w:type="paragraph" w:customStyle="1" w:styleId="TableSmall">
    <w:name w:val="TableSmall"/>
    <w:pPr>
      <w:spacing w:after="0" w:line="252" w:lineRule="auto"/>
    </w:pPr>
    <w:rPr>
      <w:rFonts w:ascii="Arial" w:eastAsia="Arial" w:hAnsi="Arial"/>
      <w:sz w:val="15"/>
    </w:rPr>
  </w:style>
  <w:style w:type="character" w:styleId="Collegamentoipertestuale">
    <w:name w:val="Hyperlink"/>
    <w:basedOn w:val="Carpredefinitoparagrafo"/>
    <w:uiPriority w:val="99"/>
    <w:unhideWhenUsed/>
    <w:rsid w:val="000D589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D58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greteria@mastersbs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ster.challengeschool@univ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1025</Words>
  <Characters>5848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Alessandro Carrera</cp:lastModifiedBy>
  <cp:revision>6</cp:revision>
  <dcterms:created xsi:type="dcterms:W3CDTF">2026-06-08T08:52:00Z</dcterms:created>
  <dcterms:modified xsi:type="dcterms:W3CDTF">2026-06-08T09:18:00Z</dcterms:modified>
  <cp:category/>
</cp:coreProperties>
</file>